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全科211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泰州-J3-204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泰州-J3-204  王亚玲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泰州-J3-204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泰州-J3-204  王亚玲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050527—003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老年病学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王亚玲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200007—003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大学生创新创业与就业指导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9~12周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张倩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